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0BE9F09F" w:rsidR="00D939BE" w:rsidRPr="00D939BE" w:rsidRDefault="00D939BE" w:rsidP="00D939BE">
      <w:pPr>
        <w:rPr>
          <w:b/>
          <w:sz w:val="24"/>
        </w:rPr>
      </w:pPr>
      <w:r>
        <w:rPr>
          <w:sz w:val="28"/>
          <w:szCs w:val="28"/>
        </w:rPr>
        <w:br/>
      </w:r>
      <w:r w:rsidR="0066785C">
        <w:rPr>
          <w:b/>
          <w:sz w:val="24"/>
        </w:rPr>
        <w:t xml:space="preserve">Bijlage </w:t>
      </w:r>
      <w:r w:rsidR="00D06908">
        <w:rPr>
          <w:b/>
          <w:sz w:val="24"/>
        </w:rPr>
        <w:t>3</w:t>
      </w:r>
      <w:r w:rsidR="005C6BA4"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5C6BA4">
        <w:rPr>
          <w:b/>
          <w:sz w:val="24"/>
        </w:rPr>
        <w:t>verklaring</w:t>
      </w:r>
    </w:p>
    <w:p w14:paraId="33E807BA" w14:textId="77777777" w:rsidR="005C6BA4" w:rsidRDefault="005C6BA4" w:rsidP="005C6BA4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315D7B45" w14:textId="77777777" w:rsidR="00A761C4" w:rsidRPr="00A761C4" w:rsidRDefault="00A761C4" w:rsidP="00BF38FB">
      <w:pPr>
        <w:pStyle w:val="Titel12pt"/>
        <w:spacing w:line="240" w:lineRule="auto"/>
        <w:ind w:left="0"/>
        <w:rPr>
          <w:rFonts w:cs="V&amp;W Syntax (Adobe)"/>
          <w:bCs w:val="0"/>
          <w:sz w:val="18"/>
          <w:szCs w:val="18"/>
        </w:rPr>
      </w:pPr>
      <w:r w:rsidRPr="00A761C4">
        <w:rPr>
          <w:rFonts w:cs="V&amp;W Syntax (Adobe)"/>
          <w:bCs w:val="0"/>
          <w:sz w:val="18"/>
          <w:szCs w:val="18"/>
        </w:rPr>
        <w:t xml:space="preserve">Partner AIRBIM-Programma </w:t>
      </w:r>
      <w:bookmarkStart w:id="0" w:name="_GoBack"/>
      <w:bookmarkEnd w:id="0"/>
    </w:p>
    <w:p w14:paraId="7F1B8BA5" w14:textId="7C750E7D" w:rsidR="005C6BA4" w:rsidRPr="005C6BA4" w:rsidRDefault="00BF38FB" w:rsidP="00BF38FB">
      <w:pPr>
        <w:pStyle w:val="Titel12pt"/>
        <w:spacing w:line="240" w:lineRule="auto"/>
        <w:ind w:left="0"/>
        <w:rPr>
          <w:rFonts w:cs="V&amp;W Syntax (Adobe)"/>
          <w:b w:val="0"/>
          <w:bCs w:val="0"/>
          <w:sz w:val="18"/>
          <w:szCs w:val="18"/>
        </w:rPr>
      </w:pPr>
      <w:r>
        <w:rPr>
          <w:rFonts w:cs="V&amp;W Syntax (Adobe)"/>
          <w:b w:val="0"/>
          <w:bCs w:val="0"/>
          <w:sz w:val="18"/>
          <w:szCs w:val="18"/>
        </w:rPr>
        <w:t>Z</w:t>
      </w:r>
      <w:r w:rsidR="005C6BA4" w:rsidRPr="005C6BA4">
        <w:rPr>
          <w:rFonts w:cs="V&amp;W Syntax (Adobe)"/>
          <w:b w:val="0"/>
          <w:bCs w:val="0"/>
          <w:sz w:val="18"/>
          <w:szCs w:val="18"/>
        </w:rPr>
        <w:t xml:space="preserve">aaknummer: </w:t>
      </w:r>
      <w:r w:rsidR="00A761C4" w:rsidRPr="00A761C4">
        <w:rPr>
          <w:rFonts w:cs="V&amp;W Syntax (Adobe)"/>
          <w:b w:val="0"/>
          <w:bCs w:val="0"/>
          <w:sz w:val="18"/>
          <w:szCs w:val="18"/>
        </w:rPr>
        <w:t>31165800</w:t>
      </w:r>
      <w:r w:rsidR="005C6BA4">
        <w:rPr>
          <w:rFonts w:cs="V&amp;W Syntax (Adobe)"/>
          <w:b w:val="0"/>
          <w:bCs w:val="0"/>
          <w:sz w:val="18"/>
          <w:szCs w:val="18"/>
        </w:rPr>
        <w:t>.</w:t>
      </w:r>
    </w:p>
    <w:p w14:paraId="6A31A049" w14:textId="77777777" w:rsidR="005C6BA4" w:rsidRDefault="005C6BA4" w:rsidP="00D939BE">
      <w:pPr>
        <w:rPr>
          <w:szCs w:val="18"/>
        </w:rPr>
      </w:pPr>
    </w:p>
    <w:p w14:paraId="0F91B96D" w14:textId="2CF29593" w:rsidR="00D939BE" w:rsidRDefault="00D939BE" w:rsidP="00D939BE">
      <w:pPr>
        <w:rPr>
          <w:b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 xml:space="preserve">hoofdstuk </w:t>
      </w:r>
      <w:r w:rsidR="00A761C4">
        <w:rPr>
          <w:szCs w:val="18"/>
        </w:rPr>
        <w:t xml:space="preserve">3.3.2.1 </w:t>
      </w:r>
      <w:r>
        <w:rPr>
          <w:szCs w:val="18"/>
        </w:rPr>
        <w:t xml:space="preserve">van het </w:t>
      </w:r>
      <w:r w:rsidR="00A761C4">
        <w:rPr>
          <w:szCs w:val="18"/>
        </w:rPr>
        <w:t>selectiedocument</w:t>
      </w:r>
      <w:r>
        <w:rPr>
          <w:szCs w:val="18"/>
        </w:rPr>
        <w:t xml:space="preserve"> de volgende kerncompetentie</w:t>
      </w:r>
      <w:r w:rsidR="00BF38FB">
        <w:rPr>
          <w:szCs w:val="18"/>
        </w:rPr>
        <w:t>s</w:t>
      </w:r>
      <w:r>
        <w:rPr>
          <w:szCs w:val="18"/>
        </w:rPr>
        <w:t xml:space="preserve"> vastgesteld die overeenkomen met ervaring op essentiële punten van de opdracht.</w:t>
      </w:r>
      <w:r w:rsidR="009B141E">
        <w:rPr>
          <w:szCs w:val="18"/>
        </w:rPr>
        <w:t xml:space="preserve"> </w:t>
      </w: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>verklaring conform onderstaand model</w:t>
      </w:r>
      <w:r w:rsidR="009B141E">
        <w:rPr>
          <w:szCs w:val="18"/>
        </w:rPr>
        <w:t xml:space="preserve">, conform de eisen zoals geformuleerd in hoofdstuk </w:t>
      </w:r>
      <w:r w:rsidR="00A761C4">
        <w:rPr>
          <w:szCs w:val="18"/>
        </w:rPr>
        <w:t>3.3.2.1</w:t>
      </w:r>
      <w:r w:rsidR="009B141E">
        <w:rPr>
          <w:szCs w:val="18"/>
        </w:rPr>
        <w:t xml:space="preserve"> van het </w:t>
      </w:r>
      <w:r w:rsidR="00A761C4">
        <w:rPr>
          <w:szCs w:val="18"/>
        </w:rPr>
        <w:t>selectiedocument</w:t>
      </w:r>
      <w:r>
        <w:rPr>
          <w:szCs w:val="18"/>
        </w:rPr>
        <w:t xml:space="preserve">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18"/>
        <w:gridCol w:w="1571"/>
        <w:gridCol w:w="4060"/>
      </w:tblGrid>
      <w:tr w:rsidR="00D939BE" w:rsidRPr="008A2E85" w14:paraId="0F91B971" w14:textId="77777777" w:rsidTr="00BF38FB">
        <w:trPr>
          <w:trHeight w:val="318"/>
        </w:trPr>
        <w:tc>
          <w:tcPr>
            <w:tcW w:w="1832" w:type="pct"/>
            <w:gridSpan w:val="2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3168" w:type="pct"/>
            <w:gridSpan w:val="2"/>
            <w:shd w:val="clear" w:color="auto" w:fill="E0E0E0"/>
          </w:tcPr>
          <w:p w14:paraId="0F91B970" w14:textId="47C9AC62" w:rsidR="00D939BE" w:rsidRPr="008A2E85" w:rsidRDefault="00BF38FB" w:rsidP="00BF38FB">
            <w:r w:rsidRPr="00A761C4">
              <w:rPr>
                <w:b/>
              </w:rPr>
              <w:t>Kerncompetentie 1:</w:t>
            </w:r>
            <w:r>
              <w:t xml:space="preserve"> </w:t>
            </w:r>
            <w:r w:rsidR="00A761C4" w:rsidRPr="00BA2239">
              <w:rPr>
                <w:b/>
                <w:bCs/>
                <w:szCs w:val="18"/>
              </w:rPr>
              <w:t xml:space="preserve">Kennis </w:t>
            </w:r>
            <w:r w:rsidR="00845A27">
              <w:rPr>
                <w:b/>
                <w:bCs/>
                <w:szCs w:val="18"/>
              </w:rPr>
              <w:t xml:space="preserve">en ervaring </w:t>
            </w:r>
            <w:r w:rsidR="00A761C4" w:rsidRPr="00BA2239">
              <w:rPr>
                <w:b/>
                <w:bCs/>
                <w:szCs w:val="18"/>
              </w:rPr>
              <w:t xml:space="preserve">van de </w:t>
            </w:r>
            <w:r w:rsidR="00A761C4">
              <w:rPr>
                <w:b/>
                <w:bCs/>
                <w:szCs w:val="18"/>
              </w:rPr>
              <w:t xml:space="preserve">RWS </w:t>
            </w:r>
            <w:r w:rsidR="00A761C4" w:rsidRPr="00BA2239">
              <w:rPr>
                <w:b/>
                <w:bCs/>
                <w:szCs w:val="18"/>
              </w:rPr>
              <w:t>fysieke assets en eigenschappen daarvan (water, vaarwegen en snelwegen/GWW-domein)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5C6BA4">
        <w:trPr>
          <w:trHeight w:val="1396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gridSpan w:val="2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4719601E" w:rsidR="00A5364A" w:rsidRDefault="00A5364A" w:rsidP="00C667D5">
            <w:r>
              <w:t xml:space="preserve">Naam </w:t>
            </w:r>
            <w:r w:rsidR="00C667D5">
              <w:t>Gegadigde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110E560F" w14:textId="6E083C03" w:rsidR="00BF38FB" w:rsidRDefault="00BF38FB" w:rsidP="00241548"/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146"/>
        <w:gridCol w:w="4060"/>
      </w:tblGrid>
      <w:tr w:rsidR="00BF38FB" w:rsidRPr="008A2E85" w14:paraId="3E5CF194" w14:textId="77777777" w:rsidTr="00BF38FB">
        <w:trPr>
          <w:trHeight w:val="318"/>
        </w:trPr>
        <w:tc>
          <w:tcPr>
            <w:tcW w:w="2071" w:type="pct"/>
            <w:gridSpan w:val="2"/>
            <w:shd w:val="clear" w:color="auto" w:fill="E0E0E0"/>
          </w:tcPr>
          <w:p w14:paraId="28EA27ED" w14:textId="77777777" w:rsidR="00BF38FB" w:rsidRPr="008A2E85" w:rsidRDefault="00BF38FB" w:rsidP="00264116">
            <w:r>
              <w:lastRenderedPageBreak/>
              <w:t>Referentieverklaring ten behoeve van Rijkswaterstaat Centrale Informatievoorziening</w:t>
            </w:r>
          </w:p>
        </w:tc>
        <w:tc>
          <w:tcPr>
            <w:tcW w:w="2929" w:type="pct"/>
            <w:gridSpan w:val="2"/>
            <w:shd w:val="clear" w:color="auto" w:fill="E0E0E0"/>
          </w:tcPr>
          <w:p w14:paraId="3A0A75FB" w14:textId="1E7513EA" w:rsidR="00BF38FB" w:rsidRPr="008A2E85" w:rsidRDefault="00BF38FB" w:rsidP="00A761C4">
            <w:r w:rsidRPr="00A761C4">
              <w:rPr>
                <w:b/>
              </w:rPr>
              <w:t xml:space="preserve">Kerncompetentie </w:t>
            </w:r>
            <w:r w:rsidR="00A761C4" w:rsidRPr="00A761C4">
              <w:rPr>
                <w:b/>
              </w:rPr>
              <w:t>2</w:t>
            </w:r>
            <w:r w:rsidRPr="00A761C4">
              <w:rPr>
                <w:b/>
              </w:rPr>
              <w:t>:</w:t>
            </w:r>
            <w:r>
              <w:t xml:space="preserve"> </w:t>
            </w:r>
            <w:r w:rsidR="00A761C4" w:rsidRPr="00BA2239">
              <w:rPr>
                <w:b/>
                <w:bCs/>
                <w:szCs w:val="18"/>
              </w:rPr>
              <w:t>Kennis en ervaring met assetmanagementsystemen en areaalinformatiemanagement, datastructuren, datamodellen, dataopslag</w:t>
            </w:r>
          </w:p>
        </w:tc>
      </w:tr>
      <w:tr w:rsidR="00BF38FB" w:rsidRPr="004F0D5C" w14:paraId="4911D247" w14:textId="77777777" w:rsidTr="00264116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EAC9AFA" w14:textId="77777777" w:rsidR="00BF38FB" w:rsidRDefault="00BF38FB" w:rsidP="00264116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EC224FE" w14:textId="77777777" w:rsidR="00BF38FB" w:rsidRPr="004F0D5C" w:rsidRDefault="00BF38FB" w:rsidP="00264116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BF38FB" w:rsidRPr="004F0D5C" w14:paraId="1691938D" w14:textId="77777777" w:rsidTr="00264116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4BBCDBDD" w14:textId="77777777" w:rsidR="00BF38FB" w:rsidRDefault="00BF38FB" w:rsidP="00264116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274B809B" w14:textId="77777777" w:rsidR="00BF38FB" w:rsidRPr="004F0D5C" w:rsidRDefault="00BF38FB" w:rsidP="00264116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BF38FB" w:rsidRPr="004F0D5C" w14:paraId="4BB24EB8" w14:textId="77777777" w:rsidTr="00264116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69D64882" w14:textId="77777777" w:rsidR="00BF38FB" w:rsidRDefault="00BF38FB" w:rsidP="00264116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CA89D95" w14:textId="77777777" w:rsidR="00BF38FB" w:rsidRPr="004F0D5C" w:rsidRDefault="00BF38FB" w:rsidP="00264116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BF38FB" w:rsidRPr="004F0D5C" w14:paraId="0F815EB9" w14:textId="77777777" w:rsidTr="00264116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1282D0C6" w14:textId="77777777" w:rsidR="00BF38FB" w:rsidRDefault="00BF38FB" w:rsidP="00264116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F8FECEF" w14:textId="77777777" w:rsidR="00BF38FB" w:rsidRPr="004F0D5C" w:rsidRDefault="00BF38FB" w:rsidP="00264116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BF38FB" w:rsidRPr="004F0D5C" w14:paraId="746DD780" w14:textId="77777777" w:rsidTr="00264116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11BA723" w14:textId="77777777" w:rsidR="00BF38FB" w:rsidRDefault="00BF38FB" w:rsidP="00264116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4CE7D1F1" w14:textId="77777777" w:rsidR="00BF38FB" w:rsidRPr="004F0D5C" w:rsidRDefault="00BF38FB" w:rsidP="00264116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BF38FB" w:rsidRPr="004F0D5C" w14:paraId="2DECAE6C" w14:textId="77777777" w:rsidTr="00264116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34F1383F" w14:textId="77777777" w:rsidR="00BF38FB" w:rsidRDefault="00BF38FB" w:rsidP="00264116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25078E59" w14:textId="77777777" w:rsidR="00BF38FB" w:rsidRDefault="00BF38FB" w:rsidP="00264116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BF38FB" w:rsidRPr="004F0D5C" w14:paraId="07642A30" w14:textId="77777777" w:rsidTr="00264116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EC20A6" w14:textId="77777777" w:rsidR="00BF38FB" w:rsidRDefault="00BF38FB" w:rsidP="00264116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CAD8214" w14:textId="77777777" w:rsidR="00BF38FB" w:rsidRPr="004F0D5C" w:rsidRDefault="00BF38FB" w:rsidP="00264116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Tel.nr.: </w:t>
            </w:r>
          </w:p>
        </w:tc>
      </w:tr>
      <w:tr w:rsidR="00BF38FB" w14:paraId="25203195" w14:textId="77777777" w:rsidTr="00264116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31CA6" w14:textId="77777777" w:rsidR="00BF38FB" w:rsidRDefault="00BF38FB" w:rsidP="00264116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7A5EE265" w14:textId="77777777" w:rsidR="00BF38FB" w:rsidRDefault="00BF38FB" w:rsidP="00264116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BF38FB" w:rsidRPr="00600148" w14:paraId="06671FF1" w14:textId="77777777" w:rsidTr="00264116">
        <w:trPr>
          <w:trHeight w:val="1396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AE264" w14:textId="77777777" w:rsidR="00BF38FB" w:rsidRDefault="00BF38FB" w:rsidP="00264116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6BF830" w14:textId="77777777" w:rsidR="00BF38FB" w:rsidRPr="008A2E85" w:rsidRDefault="00BF38FB" w:rsidP="00264116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3A1D0575" w14:textId="77777777" w:rsidR="00BF38FB" w:rsidRPr="00600148" w:rsidRDefault="00BF38FB" w:rsidP="00264116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BF38FB" w:rsidRPr="00600148" w14:paraId="0283BCFA" w14:textId="77777777" w:rsidTr="00264116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10A23" w14:textId="77777777" w:rsidR="00BF38FB" w:rsidRDefault="00BF38FB" w:rsidP="00264116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32EB34A" w14:textId="77777777" w:rsidR="00BF38FB" w:rsidRPr="008A2E85" w:rsidRDefault="00BF38FB" w:rsidP="00264116">
            <w:r w:rsidRPr="00770526">
              <w:t>Beschrijving van de door ondernemer uitgevoerde werkzaamheden en behaalde resultaten</w:t>
            </w:r>
            <w:r w:rsidRPr="008A2E85">
              <w:t xml:space="preserve"> (inhoudelijk omschrijven):</w:t>
            </w:r>
          </w:p>
          <w:p w14:paraId="31A0D7CE" w14:textId="77777777" w:rsidR="00BF38FB" w:rsidRPr="00600148" w:rsidRDefault="00BF38FB" w:rsidP="00264116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BF38FB" w14:paraId="5BD677C0" w14:textId="77777777" w:rsidTr="00264116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583B6" w14:textId="77777777" w:rsidR="00BF38FB" w:rsidRDefault="00BF38FB" w:rsidP="00264116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CA9C22" w14:textId="77777777" w:rsidR="00BF38FB" w:rsidRDefault="00BF38FB" w:rsidP="00264116">
            <w:r>
              <w:t>In voorkomend geval van onderaanneming inhoudelijk (kort) omschrijven:</w:t>
            </w:r>
          </w:p>
          <w:p w14:paraId="4AD4ABFA" w14:textId="77777777" w:rsidR="00BF38FB" w:rsidRDefault="00BF38FB" w:rsidP="00264116"/>
        </w:tc>
      </w:tr>
      <w:tr w:rsidR="00BF38FB" w:rsidRPr="00600148" w14:paraId="4ECD5285" w14:textId="77777777" w:rsidTr="00264116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CEA19" w14:textId="77777777" w:rsidR="00BF38FB" w:rsidRDefault="00BF38FB" w:rsidP="00264116"/>
        </w:tc>
        <w:tc>
          <w:tcPr>
            <w:tcW w:w="1682" w:type="pct"/>
            <w:gridSpan w:val="2"/>
            <w:tcBorders>
              <w:left w:val="single" w:sz="4" w:space="0" w:color="auto"/>
              <w:right w:val="nil"/>
            </w:tcBorders>
          </w:tcPr>
          <w:p w14:paraId="636DA9C1" w14:textId="77777777" w:rsidR="00BF38FB" w:rsidRDefault="00BF38FB" w:rsidP="00264116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tcBorders>
              <w:left w:val="single" w:sz="4" w:space="0" w:color="auto"/>
              <w:right w:val="single" w:sz="4" w:space="0" w:color="auto"/>
            </w:tcBorders>
          </w:tcPr>
          <w:p w14:paraId="011647CE" w14:textId="77777777" w:rsidR="00BF38FB" w:rsidRPr="00A91D54" w:rsidRDefault="00BF38FB" w:rsidP="00264116">
            <w:pPr>
              <w:rPr>
                <w:szCs w:val="18"/>
              </w:rPr>
            </w:pPr>
            <w:r>
              <w:t xml:space="preserve">                          excl. btw</w:t>
            </w:r>
          </w:p>
        </w:tc>
      </w:tr>
      <w:tr w:rsidR="00BF38FB" w:rsidRPr="00A91D54" w14:paraId="1624D139" w14:textId="77777777" w:rsidTr="00264116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3AA5C" w14:textId="77777777" w:rsidR="00BF38FB" w:rsidRDefault="00BF38FB" w:rsidP="00264116"/>
        </w:tc>
        <w:tc>
          <w:tcPr>
            <w:tcW w:w="168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B5BE4" w14:textId="77777777" w:rsidR="00BF38FB" w:rsidRDefault="00BF38FB" w:rsidP="00264116">
            <w:r>
              <w:t>Looptijd van de opdracht</w:t>
            </w:r>
          </w:p>
        </w:tc>
        <w:tc>
          <w:tcPr>
            <w:tcW w:w="2284" w:type="pct"/>
          </w:tcPr>
          <w:p w14:paraId="20D13D2E" w14:textId="77777777" w:rsidR="00BF38FB" w:rsidRPr="00A91D54" w:rsidRDefault="00BF38FB" w:rsidP="00264116">
            <w:pPr>
              <w:rPr>
                <w:szCs w:val="18"/>
              </w:rPr>
            </w:pPr>
            <w:r>
              <w:t xml:space="preserve">Van                     tot    </w:t>
            </w:r>
          </w:p>
        </w:tc>
      </w:tr>
      <w:tr w:rsidR="00BF38FB" w14:paraId="382D8CEE" w14:textId="77777777" w:rsidTr="00264116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1D7B4470" w14:textId="77777777" w:rsidR="00BF38FB" w:rsidRDefault="00BF38FB" w:rsidP="00264116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CFD302A" w14:textId="77777777" w:rsidR="00BF38FB" w:rsidRDefault="00BF38FB" w:rsidP="00264116"/>
        </w:tc>
      </w:tr>
      <w:tr w:rsidR="00BF38FB" w14:paraId="33A986FD" w14:textId="77777777" w:rsidTr="00264116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5FDA" w14:textId="77777777" w:rsidR="00BF38FB" w:rsidRDefault="00BF38FB" w:rsidP="00264116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C6B" w14:textId="77777777" w:rsidR="00BF38FB" w:rsidRDefault="00BF38FB" w:rsidP="00264116"/>
        </w:tc>
      </w:tr>
      <w:tr w:rsidR="00BF38FB" w14:paraId="2B9216DA" w14:textId="77777777" w:rsidTr="00264116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AC63E4" w14:textId="122264A7" w:rsidR="00BF38FB" w:rsidRDefault="00BF38FB" w:rsidP="00264116">
            <w:r>
              <w:t xml:space="preserve">Naam </w:t>
            </w:r>
            <w:r w:rsidR="00C667D5">
              <w:t>Gegadigde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C59" w14:textId="77777777" w:rsidR="00BF38FB" w:rsidRDefault="00BF38FB" w:rsidP="00264116"/>
        </w:tc>
      </w:tr>
    </w:tbl>
    <w:p w14:paraId="4CF332A1" w14:textId="5ED6897D" w:rsidR="00A761C4" w:rsidRDefault="00A761C4" w:rsidP="00241548"/>
    <w:p w14:paraId="67656975" w14:textId="77777777" w:rsidR="00A761C4" w:rsidRDefault="00A761C4">
      <w:pPr>
        <w:spacing w:line="240" w:lineRule="auto"/>
      </w:pPr>
      <w:r>
        <w:br w:type="page"/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146"/>
        <w:gridCol w:w="4060"/>
      </w:tblGrid>
      <w:tr w:rsidR="00A761C4" w:rsidRPr="00A761C4" w14:paraId="53EE813E" w14:textId="77777777" w:rsidTr="0065730C">
        <w:trPr>
          <w:trHeight w:val="318"/>
        </w:trPr>
        <w:tc>
          <w:tcPr>
            <w:tcW w:w="2071" w:type="pct"/>
            <w:gridSpan w:val="2"/>
            <w:shd w:val="clear" w:color="auto" w:fill="E0E0E0"/>
          </w:tcPr>
          <w:p w14:paraId="7C086866" w14:textId="77777777" w:rsidR="00A761C4" w:rsidRPr="00A761C4" w:rsidRDefault="00A761C4" w:rsidP="00A761C4">
            <w:r w:rsidRPr="00A761C4">
              <w:lastRenderedPageBreak/>
              <w:t>Referentieverklaring ten behoeve van Rijkswaterstaat Centrale Informatievoorziening</w:t>
            </w:r>
          </w:p>
        </w:tc>
        <w:tc>
          <w:tcPr>
            <w:tcW w:w="2929" w:type="pct"/>
            <w:gridSpan w:val="2"/>
            <w:shd w:val="clear" w:color="auto" w:fill="E0E0E0"/>
          </w:tcPr>
          <w:p w14:paraId="6999FF92" w14:textId="406FAB38" w:rsidR="00A761C4" w:rsidRPr="00A761C4" w:rsidRDefault="00A761C4" w:rsidP="00A761C4">
            <w:r w:rsidRPr="00A761C4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  <w:r w:rsidRPr="00A761C4">
              <w:rPr>
                <w:b/>
              </w:rPr>
              <w:t>:</w:t>
            </w:r>
            <w:r w:rsidRPr="00A761C4">
              <w:t xml:space="preserve"> </w:t>
            </w:r>
            <w:r w:rsidRPr="00C667D5">
              <w:rPr>
                <w:b/>
                <w:iCs/>
                <w:szCs w:val="18"/>
              </w:rPr>
              <w:t>Kennis en ervaring van</w:t>
            </w:r>
            <w:r w:rsidRPr="00C667D5">
              <w:rPr>
                <w:iCs/>
                <w:szCs w:val="18"/>
              </w:rPr>
              <w:t xml:space="preserve"> </w:t>
            </w:r>
            <w:r w:rsidRPr="00C667D5">
              <w:rPr>
                <w:b/>
                <w:bCs/>
                <w:szCs w:val="18"/>
              </w:rPr>
              <w:t>3D Bouwinformatiemanagement</w:t>
            </w:r>
            <w:r w:rsidRPr="008529C3">
              <w:rPr>
                <w:b/>
                <w:bCs/>
                <w:szCs w:val="18"/>
              </w:rPr>
              <w:t xml:space="preserve"> (BIM) + informatie modelleren</w:t>
            </w:r>
          </w:p>
        </w:tc>
      </w:tr>
      <w:tr w:rsidR="00A761C4" w:rsidRPr="00A761C4" w14:paraId="3453B8C7" w14:textId="77777777" w:rsidTr="0065730C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7FE1155D" w14:textId="77777777" w:rsidR="00A761C4" w:rsidRPr="00A761C4" w:rsidRDefault="00A761C4" w:rsidP="00A761C4">
            <w:r w:rsidRPr="00A761C4"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8FD9BED" w14:textId="77777777" w:rsidR="00A761C4" w:rsidRPr="00A761C4" w:rsidRDefault="00A761C4" w:rsidP="00A761C4"/>
        </w:tc>
      </w:tr>
      <w:tr w:rsidR="00A761C4" w:rsidRPr="00A761C4" w14:paraId="7C1B0636" w14:textId="77777777" w:rsidTr="0065730C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AE47081" w14:textId="77777777" w:rsidR="00A761C4" w:rsidRPr="00A761C4" w:rsidRDefault="00A761C4" w:rsidP="00A761C4">
            <w:r w:rsidRPr="00A761C4"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78BCBFE7" w14:textId="77777777" w:rsidR="00A761C4" w:rsidRPr="00A761C4" w:rsidRDefault="00A761C4" w:rsidP="00A761C4"/>
        </w:tc>
      </w:tr>
      <w:tr w:rsidR="00A761C4" w:rsidRPr="00A761C4" w14:paraId="0AB010C2" w14:textId="77777777" w:rsidTr="0065730C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33CA4B37" w14:textId="77777777" w:rsidR="00A761C4" w:rsidRPr="00A761C4" w:rsidRDefault="00A761C4" w:rsidP="00A761C4">
            <w:r w:rsidRPr="00A761C4"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2B451B9" w14:textId="77777777" w:rsidR="00A761C4" w:rsidRPr="00A761C4" w:rsidRDefault="00A761C4" w:rsidP="00A761C4"/>
        </w:tc>
      </w:tr>
      <w:tr w:rsidR="00A761C4" w:rsidRPr="00A761C4" w14:paraId="61914CD5" w14:textId="77777777" w:rsidTr="0065730C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1F7FA158" w14:textId="77777777" w:rsidR="00A761C4" w:rsidRPr="00A761C4" w:rsidRDefault="00A761C4" w:rsidP="00A761C4">
            <w:r w:rsidRPr="00A761C4"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7E5D6FA7" w14:textId="77777777" w:rsidR="00A761C4" w:rsidRPr="00A761C4" w:rsidRDefault="00A761C4" w:rsidP="00A761C4">
            <w:r w:rsidRPr="00A761C4">
              <w:t xml:space="preserve">Naam: </w:t>
            </w:r>
          </w:p>
        </w:tc>
      </w:tr>
      <w:tr w:rsidR="00A761C4" w:rsidRPr="00A761C4" w14:paraId="036F1B92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1E3D6843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4D5A6DC" w14:textId="77777777" w:rsidR="00A761C4" w:rsidRPr="00A761C4" w:rsidRDefault="00A761C4" w:rsidP="00A761C4">
            <w:r w:rsidRPr="00A761C4">
              <w:t xml:space="preserve">Functie: </w:t>
            </w:r>
          </w:p>
        </w:tc>
      </w:tr>
      <w:tr w:rsidR="00A761C4" w:rsidRPr="00A761C4" w14:paraId="5130A70E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588154C1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749D4A19" w14:textId="77777777" w:rsidR="00A761C4" w:rsidRPr="00A761C4" w:rsidRDefault="00A761C4" w:rsidP="00A761C4">
            <w:r w:rsidRPr="00A761C4">
              <w:t>Email:</w:t>
            </w:r>
          </w:p>
        </w:tc>
      </w:tr>
      <w:tr w:rsidR="00A761C4" w:rsidRPr="00A761C4" w14:paraId="434089A4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85953C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9BAEDC5" w14:textId="77777777" w:rsidR="00A761C4" w:rsidRPr="00A761C4" w:rsidRDefault="00A761C4" w:rsidP="00A761C4">
            <w:r w:rsidRPr="00A761C4">
              <w:t xml:space="preserve">Tel.nr.: </w:t>
            </w:r>
          </w:p>
        </w:tc>
      </w:tr>
      <w:tr w:rsidR="00A761C4" w:rsidRPr="00A761C4" w14:paraId="18C8E445" w14:textId="77777777" w:rsidTr="0065730C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ED21B6" w14:textId="77777777" w:rsidR="00A761C4" w:rsidRPr="00A761C4" w:rsidRDefault="00A761C4" w:rsidP="00A761C4">
            <w:r w:rsidRPr="00A761C4"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2D330162" w14:textId="77777777" w:rsidR="00A761C4" w:rsidRPr="00A761C4" w:rsidRDefault="00A761C4" w:rsidP="00A761C4">
            <w:r w:rsidRPr="00A761C4">
              <w:t>Inschrijver heeft met deze referentieopdracht ervaring opgedaan met:</w:t>
            </w:r>
          </w:p>
        </w:tc>
      </w:tr>
      <w:tr w:rsidR="00A761C4" w:rsidRPr="00A761C4" w14:paraId="0F778241" w14:textId="77777777" w:rsidTr="0065730C">
        <w:trPr>
          <w:trHeight w:val="1396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9F278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07E9C4" w14:textId="77777777" w:rsidR="00A761C4" w:rsidRPr="00A761C4" w:rsidRDefault="00A761C4" w:rsidP="00A761C4">
            <w:r w:rsidRPr="00A761C4">
              <w:t>Aangeven welke kerncompetentie of delen van kerncompetentie afgedekt worden:</w:t>
            </w:r>
          </w:p>
          <w:p w14:paraId="219FEDEE" w14:textId="77777777" w:rsidR="00A761C4" w:rsidRPr="00A761C4" w:rsidRDefault="00A761C4" w:rsidP="00A761C4"/>
        </w:tc>
      </w:tr>
      <w:tr w:rsidR="00A761C4" w:rsidRPr="00A761C4" w14:paraId="1096015B" w14:textId="77777777" w:rsidTr="0065730C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CB354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260894CE" w14:textId="77777777" w:rsidR="00A761C4" w:rsidRPr="00A761C4" w:rsidRDefault="00A761C4" w:rsidP="00A761C4">
            <w:r w:rsidRPr="00A761C4">
              <w:t>Beschrijving van de door ondernemer uitgevoerde werkzaamheden en behaalde resultaten (inhoudelijk omschrijven):</w:t>
            </w:r>
          </w:p>
          <w:p w14:paraId="32415CE8" w14:textId="77777777" w:rsidR="00A761C4" w:rsidRPr="00A761C4" w:rsidRDefault="00A761C4" w:rsidP="00A761C4"/>
        </w:tc>
      </w:tr>
      <w:tr w:rsidR="00A761C4" w:rsidRPr="00A761C4" w14:paraId="3CC29CD6" w14:textId="77777777" w:rsidTr="0065730C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EC810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0DFD01" w14:textId="77777777" w:rsidR="00A761C4" w:rsidRPr="00A761C4" w:rsidRDefault="00A761C4" w:rsidP="00A761C4">
            <w:r w:rsidRPr="00A761C4">
              <w:t>In voorkomend geval van onderaanneming inhoudelijk (kort) omschrijven:</w:t>
            </w:r>
          </w:p>
          <w:p w14:paraId="2AAFFE7C" w14:textId="77777777" w:rsidR="00A761C4" w:rsidRPr="00A761C4" w:rsidRDefault="00A761C4" w:rsidP="00A761C4"/>
        </w:tc>
      </w:tr>
      <w:tr w:rsidR="00A761C4" w:rsidRPr="00A761C4" w14:paraId="18434394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783A7" w14:textId="77777777" w:rsidR="00A761C4" w:rsidRPr="00A761C4" w:rsidRDefault="00A761C4" w:rsidP="00A761C4"/>
        </w:tc>
        <w:tc>
          <w:tcPr>
            <w:tcW w:w="1682" w:type="pct"/>
            <w:gridSpan w:val="2"/>
            <w:tcBorders>
              <w:left w:val="single" w:sz="4" w:space="0" w:color="auto"/>
              <w:right w:val="nil"/>
            </w:tcBorders>
          </w:tcPr>
          <w:p w14:paraId="68526333" w14:textId="77777777" w:rsidR="00A761C4" w:rsidRPr="00A761C4" w:rsidRDefault="00A761C4" w:rsidP="00A761C4">
            <w:r w:rsidRPr="00A761C4">
              <w:t>Opdrachtwaarde (excl. btw):</w:t>
            </w:r>
          </w:p>
        </w:tc>
        <w:tc>
          <w:tcPr>
            <w:tcW w:w="2284" w:type="pct"/>
            <w:tcBorders>
              <w:left w:val="single" w:sz="4" w:space="0" w:color="auto"/>
              <w:right w:val="single" w:sz="4" w:space="0" w:color="auto"/>
            </w:tcBorders>
          </w:tcPr>
          <w:p w14:paraId="3BB48AF2" w14:textId="77777777" w:rsidR="00A761C4" w:rsidRPr="00A761C4" w:rsidRDefault="00A761C4" w:rsidP="00A761C4">
            <w:r w:rsidRPr="00A761C4">
              <w:t xml:space="preserve">                          excl. btw</w:t>
            </w:r>
          </w:p>
        </w:tc>
      </w:tr>
      <w:tr w:rsidR="00A761C4" w:rsidRPr="00A761C4" w14:paraId="408CEA15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43A30" w14:textId="77777777" w:rsidR="00A761C4" w:rsidRPr="00A761C4" w:rsidRDefault="00A761C4" w:rsidP="00A761C4"/>
        </w:tc>
        <w:tc>
          <w:tcPr>
            <w:tcW w:w="168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930D5" w14:textId="77777777" w:rsidR="00A761C4" w:rsidRPr="00A761C4" w:rsidRDefault="00A761C4" w:rsidP="00A761C4">
            <w:r w:rsidRPr="00A761C4">
              <w:t>Looptijd van de opdracht</w:t>
            </w:r>
          </w:p>
        </w:tc>
        <w:tc>
          <w:tcPr>
            <w:tcW w:w="2284" w:type="pct"/>
          </w:tcPr>
          <w:p w14:paraId="19933CB7" w14:textId="77777777" w:rsidR="00A761C4" w:rsidRPr="00A761C4" w:rsidRDefault="00A761C4" w:rsidP="00A761C4">
            <w:r w:rsidRPr="00A761C4">
              <w:t xml:space="preserve">Van                     tot    </w:t>
            </w:r>
          </w:p>
        </w:tc>
      </w:tr>
      <w:tr w:rsidR="00A761C4" w:rsidRPr="00A761C4" w14:paraId="55C06A51" w14:textId="77777777" w:rsidTr="0065730C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78FD0AE8" w14:textId="77777777" w:rsidR="00A761C4" w:rsidRPr="00A761C4" w:rsidRDefault="00A761C4" w:rsidP="00A761C4">
            <w:r w:rsidRPr="00A761C4"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E9859F9" w14:textId="77777777" w:rsidR="00A761C4" w:rsidRPr="00A761C4" w:rsidRDefault="00A761C4" w:rsidP="00A761C4"/>
        </w:tc>
      </w:tr>
      <w:tr w:rsidR="00A761C4" w:rsidRPr="00A761C4" w14:paraId="468F5F4F" w14:textId="77777777" w:rsidTr="0065730C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C7E" w14:textId="77777777" w:rsidR="00A761C4" w:rsidRPr="00A761C4" w:rsidRDefault="00A761C4" w:rsidP="00A761C4">
            <w:r w:rsidRPr="00A761C4"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A2A" w14:textId="77777777" w:rsidR="00A761C4" w:rsidRPr="00A761C4" w:rsidRDefault="00A761C4" w:rsidP="00A761C4"/>
        </w:tc>
      </w:tr>
      <w:tr w:rsidR="00A761C4" w:rsidRPr="00A761C4" w14:paraId="06D70B6C" w14:textId="77777777" w:rsidTr="0065730C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8406E" w14:textId="513410B6" w:rsidR="00A761C4" w:rsidRPr="00A761C4" w:rsidRDefault="00A761C4" w:rsidP="00A761C4">
            <w:r w:rsidRPr="00A761C4">
              <w:t xml:space="preserve">Naam </w:t>
            </w:r>
            <w:r w:rsidR="00C667D5">
              <w:t>Gegadigde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090" w14:textId="77777777" w:rsidR="00A761C4" w:rsidRPr="00A761C4" w:rsidRDefault="00A761C4" w:rsidP="00A761C4"/>
        </w:tc>
      </w:tr>
    </w:tbl>
    <w:p w14:paraId="02DDF02D" w14:textId="77777777" w:rsidR="00A761C4" w:rsidRPr="00A761C4" w:rsidRDefault="00A761C4" w:rsidP="00A761C4"/>
    <w:p w14:paraId="0AAB0B20" w14:textId="469C191C" w:rsidR="00A761C4" w:rsidRDefault="00A761C4">
      <w:pPr>
        <w:spacing w:line="240" w:lineRule="auto"/>
      </w:pPr>
      <w:r>
        <w:br w:type="page"/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146"/>
        <w:gridCol w:w="4060"/>
      </w:tblGrid>
      <w:tr w:rsidR="00A761C4" w:rsidRPr="00A761C4" w14:paraId="404F0FA0" w14:textId="77777777" w:rsidTr="0065730C">
        <w:trPr>
          <w:trHeight w:val="318"/>
        </w:trPr>
        <w:tc>
          <w:tcPr>
            <w:tcW w:w="2071" w:type="pct"/>
            <w:gridSpan w:val="2"/>
            <w:shd w:val="clear" w:color="auto" w:fill="E0E0E0"/>
          </w:tcPr>
          <w:p w14:paraId="4E6FDD3C" w14:textId="77777777" w:rsidR="00A761C4" w:rsidRPr="00A761C4" w:rsidRDefault="00A761C4" w:rsidP="00A761C4">
            <w:r w:rsidRPr="00A761C4">
              <w:lastRenderedPageBreak/>
              <w:t>Referentieverklaring ten behoeve van Rijkswaterstaat Centrale Informatievoorziening</w:t>
            </w:r>
          </w:p>
        </w:tc>
        <w:tc>
          <w:tcPr>
            <w:tcW w:w="2929" w:type="pct"/>
            <w:gridSpan w:val="2"/>
            <w:shd w:val="clear" w:color="auto" w:fill="E0E0E0"/>
          </w:tcPr>
          <w:p w14:paraId="3487297A" w14:textId="3279EE34" w:rsidR="00A761C4" w:rsidRPr="00A761C4" w:rsidRDefault="00A761C4" w:rsidP="00845A27">
            <w:r w:rsidRPr="00A761C4">
              <w:rPr>
                <w:b/>
              </w:rPr>
              <w:t xml:space="preserve">Kerncompetentie </w:t>
            </w:r>
            <w:r w:rsidR="00845A27">
              <w:rPr>
                <w:b/>
              </w:rPr>
              <w:t>4</w:t>
            </w:r>
            <w:r w:rsidRPr="00A761C4">
              <w:rPr>
                <w:b/>
              </w:rPr>
              <w:t>:</w:t>
            </w:r>
            <w:r w:rsidRPr="00A761C4">
              <w:t xml:space="preserve"> </w:t>
            </w:r>
            <w:r w:rsidR="00845A27" w:rsidRPr="00C667D5">
              <w:rPr>
                <w:b/>
                <w:iCs/>
                <w:szCs w:val="18"/>
              </w:rPr>
              <w:t>Kennis en e</w:t>
            </w:r>
            <w:r w:rsidR="00845A27" w:rsidRPr="00C667D5">
              <w:rPr>
                <w:b/>
                <w:bCs/>
                <w:szCs w:val="18"/>
              </w:rPr>
              <w:t>rvaring met procesbegeleiding en implementeren</w:t>
            </w:r>
            <w:r w:rsidR="00845A27" w:rsidRPr="008529C3">
              <w:rPr>
                <w:b/>
                <w:bCs/>
                <w:szCs w:val="18"/>
              </w:rPr>
              <w:t xml:space="preserve"> en borgen van assetinformatieprocessen en bouwinformatieprocessen</w:t>
            </w:r>
          </w:p>
        </w:tc>
      </w:tr>
      <w:tr w:rsidR="00A761C4" w:rsidRPr="00A761C4" w14:paraId="1CCACE51" w14:textId="77777777" w:rsidTr="0065730C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341752F4" w14:textId="77777777" w:rsidR="00A761C4" w:rsidRPr="00A761C4" w:rsidRDefault="00A761C4" w:rsidP="00A761C4">
            <w:r w:rsidRPr="00A761C4"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DD62EB5" w14:textId="77777777" w:rsidR="00A761C4" w:rsidRPr="00A761C4" w:rsidRDefault="00A761C4" w:rsidP="00A761C4"/>
        </w:tc>
      </w:tr>
      <w:tr w:rsidR="00A761C4" w:rsidRPr="00A761C4" w14:paraId="50184698" w14:textId="77777777" w:rsidTr="0065730C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2B59B6F2" w14:textId="77777777" w:rsidR="00A761C4" w:rsidRPr="00A761C4" w:rsidRDefault="00A761C4" w:rsidP="00A761C4">
            <w:r w:rsidRPr="00A761C4"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2BCC1A43" w14:textId="77777777" w:rsidR="00A761C4" w:rsidRPr="00A761C4" w:rsidRDefault="00A761C4" w:rsidP="00A761C4"/>
        </w:tc>
      </w:tr>
      <w:tr w:rsidR="00A761C4" w:rsidRPr="00A761C4" w14:paraId="6BE3B052" w14:textId="77777777" w:rsidTr="0065730C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4E590F48" w14:textId="77777777" w:rsidR="00A761C4" w:rsidRPr="00A761C4" w:rsidRDefault="00A761C4" w:rsidP="00A761C4">
            <w:r w:rsidRPr="00A761C4"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9AC23BC" w14:textId="77777777" w:rsidR="00A761C4" w:rsidRPr="00A761C4" w:rsidRDefault="00A761C4" w:rsidP="00A761C4"/>
        </w:tc>
      </w:tr>
      <w:tr w:rsidR="00A761C4" w:rsidRPr="00A761C4" w14:paraId="3145927C" w14:textId="77777777" w:rsidTr="0065730C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18F02F81" w14:textId="77777777" w:rsidR="00A761C4" w:rsidRPr="00A761C4" w:rsidRDefault="00A761C4" w:rsidP="00A761C4">
            <w:r w:rsidRPr="00A761C4"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515B2920" w14:textId="77777777" w:rsidR="00A761C4" w:rsidRPr="00A761C4" w:rsidRDefault="00A761C4" w:rsidP="00A761C4">
            <w:r w:rsidRPr="00A761C4">
              <w:t xml:space="preserve">Naam: </w:t>
            </w:r>
          </w:p>
        </w:tc>
      </w:tr>
      <w:tr w:rsidR="00A761C4" w:rsidRPr="00A761C4" w14:paraId="35B06D9F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55115B10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15DF619C" w14:textId="77777777" w:rsidR="00A761C4" w:rsidRPr="00A761C4" w:rsidRDefault="00A761C4" w:rsidP="00A761C4">
            <w:r w:rsidRPr="00A761C4">
              <w:t xml:space="preserve">Functie: </w:t>
            </w:r>
          </w:p>
        </w:tc>
      </w:tr>
      <w:tr w:rsidR="00A761C4" w:rsidRPr="00A761C4" w14:paraId="319D8E65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4C6A3F55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230C802A" w14:textId="77777777" w:rsidR="00A761C4" w:rsidRPr="00A761C4" w:rsidRDefault="00A761C4" w:rsidP="00A761C4">
            <w:r w:rsidRPr="00A761C4">
              <w:t>Email:</w:t>
            </w:r>
          </w:p>
        </w:tc>
      </w:tr>
      <w:tr w:rsidR="00A761C4" w:rsidRPr="00A761C4" w14:paraId="4F850FA6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6C88F2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2CE4DA2" w14:textId="77777777" w:rsidR="00A761C4" w:rsidRPr="00A761C4" w:rsidRDefault="00A761C4" w:rsidP="00A761C4">
            <w:r w:rsidRPr="00A761C4">
              <w:t xml:space="preserve">Tel.nr.: </w:t>
            </w:r>
          </w:p>
        </w:tc>
      </w:tr>
      <w:tr w:rsidR="00A761C4" w:rsidRPr="00A761C4" w14:paraId="1ECA08E4" w14:textId="77777777" w:rsidTr="0065730C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B63E4D" w14:textId="77777777" w:rsidR="00A761C4" w:rsidRPr="00A761C4" w:rsidRDefault="00A761C4" w:rsidP="00A761C4">
            <w:r w:rsidRPr="00A761C4"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7080F87F" w14:textId="77777777" w:rsidR="00A761C4" w:rsidRPr="00A761C4" w:rsidRDefault="00A761C4" w:rsidP="00A761C4">
            <w:r w:rsidRPr="00A761C4">
              <w:t>Inschrijver heeft met deze referentieopdracht ervaring opgedaan met:</w:t>
            </w:r>
          </w:p>
        </w:tc>
      </w:tr>
      <w:tr w:rsidR="00A761C4" w:rsidRPr="00A761C4" w14:paraId="60AD04A2" w14:textId="77777777" w:rsidTr="0065730C">
        <w:trPr>
          <w:trHeight w:val="1396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C3E8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3F7426" w14:textId="77777777" w:rsidR="00A761C4" w:rsidRPr="00A761C4" w:rsidRDefault="00A761C4" w:rsidP="00A761C4">
            <w:r w:rsidRPr="00A761C4">
              <w:t>Aangeven welke kerncompetentie of delen van kerncompetentie afgedekt worden:</w:t>
            </w:r>
          </w:p>
          <w:p w14:paraId="6957999D" w14:textId="77777777" w:rsidR="00A761C4" w:rsidRPr="00A761C4" w:rsidRDefault="00A761C4" w:rsidP="00A761C4"/>
        </w:tc>
      </w:tr>
      <w:tr w:rsidR="00A761C4" w:rsidRPr="00A761C4" w14:paraId="6A3BE643" w14:textId="77777777" w:rsidTr="0065730C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7AA91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1D777636" w14:textId="77777777" w:rsidR="00A761C4" w:rsidRPr="00A761C4" w:rsidRDefault="00A761C4" w:rsidP="00A761C4">
            <w:r w:rsidRPr="00A761C4">
              <w:t>Beschrijving van de door ondernemer uitgevoerde werkzaamheden en behaalde resultaten (inhoudelijk omschrijven):</w:t>
            </w:r>
          </w:p>
          <w:p w14:paraId="0AFEC0EC" w14:textId="77777777" w:rsidR="00A761C4" w:rsidRPr="00A761C4" w:rsidRDefault="00A761C4" w:rsidP="00A761C4"/>
        </w:tc>
      </w:tr>
      <w:tr w:rsidR="00A761C4" w:rsidRPr="00A761C4" w14:paraId="04A33C7A" w14:textId="77777777" w:rsidTr="0065730C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D91F4" w14:textId="77777777" w:rsidR="00A761C4" w:rsidRPr="00A761C4" w:rsidRDefault="00A761C4" w:rsidP="00A761C4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D4E98D" w14:textId="77777777" w:rsidR="00A761C4" w:rsidRPr="00A761C4" w:rsidRDefault="00A761C4" w:rsidP="00A761C4">
            <w:r w:rsidRPr="00A761C4">
              <w:t>In voorkomend geval van onderaanneming inhoudelijk (kort) omschrijven:</w:t>
            </w:r>
          </w:p>
          <w:p w14:paraId="3B108AA2" w14:textId="77777777" w:rsidR="00A761C4" w:rsidRPr="00A761C4" w:rsidRDefault="00A761C4" w:rsidP="00A761C4"/>
        </w:tc>
      </w:tr>
      <w:tr w:rsidR="00A761C4" w:rsidRPr="00A761C4" w14:paraId="39ED24A7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3BCB6" w14:textId="77777777" w:rsidR="00A761C4" w:rsidRPr="00A761C4" w:rsidRDefault="00A761C4" w:rsidP="00A761C4"/>
        </w:tc>
        <w:tc>
          <w:tcPr>
            <w:tcW w:w="1682" w:type="pct"/>
            <w:gridSpan w:val="2"/>
            <w:tcBorders>
              <w:left w:val="single" w:sz="4" w:space="0" w:color="auto"/>
              <w:right w:val="nil"/>
            </w:tcBorders>
          </w:tcPr>
          <w:p w14:paraId="787B41EB" w14:textId="77777777" w:rsidR="00A761C4" w:rsidRPr="00A761C4" w:rsidRDefault="00A761C4" w:rsidP="00A761C4">
            <w:r w:rsidRPr="00A761C4">
              <w:t>Opdrachtwaarde (excl. btw):</w:t>
            </w:r>
          </w:p>
        </w:tc>
        <w:tc>
          <w:tcPr>
            <w:tcW w:w="2284" w:type="pct"/>
            <w:tcBorders>
              <w:left w:val="single" w:sz="4" w:space="0" w:color="auto"/>
              <w:right w:val="single" w:sz="4" w:space="0" w:color="auto"/>
            </w:tcBorders>
          </w:tcPr>
          <w:p w14:paraId="2B9CD03B" w14:textId="77777777" w:rsidR="00A761C4" w:rsidRPr="00A761C4" w:rsidRDefault="00A761C4" w:rsidP="00A761C4">
            <w:r w:rsidRPr="00A761C4">
              <w:t xml:space="preserve">                          excl. btw</w:t>
            </w:r>
          </w:p>
        </w:tc>
      </w:tr>
      <w:tr w:rsidR="00A761C4" w:rsidRPr="00A761C4" w14:paraId="5808640A" w14:textId="77777777" w:rsidTr="0065730C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3DD81" w14:textId="77777777" w:rsidR="00A761C4" w:rsidRPr="00A761C4" w:rsidRDefault="00A761C4" w:rsidP="00A761C4"/>
        </w:tc>
        <w:tc>
          <w:tcPr>
            <w:tcW w:w="168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757899" w14:textId="77777777" w:rsidR="00A761C4" w:rsidRPr="00A761C4" w:rsidRDefault="00A761C4" w:rsidP="00A761C4">
            <w:r w:rsidRPr="00A761C4">
              <w:t>Looptijd van de opdracht</w:t>
            </w:r>
          </w:p>
        </w:tc>
        <w:tc>
          <w:tcPr>
            <w:tcW w:w="2284" w:type="pct"/>
          </w:tcPr>
          <w:p w14:paraId="7BA08482" w14:textId="77777777" w:rsidR="00A761C4" w:rsidRPr="00A761C4" w:rsidRDefault="00A761C4" w:rsidP="00A761C4">
            <w:r w:rsidRPr="00A761C4">
              <w:t xml:space="preserve">Van                     tot    </w:t>
            </w:r>
          </w:p>
        </w:tc>
      </w:tr>
      <w:tr w:rsidR="00A761C4" w:rsidRPr="00A761C4" w14:paraId="1E0623D2" w14:textId="77777777" w:rsidTr="0065730C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54F2B45D" w14:textId="77777777" w:rsidR="00A761C4" w:rsidRPr="00A761C4" w:rsidRDefault="00A761C4" w:rsidP="00A761C4">
            <w:r w:rsidRPr="00A761C4"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DFE40BA" w14:textId="77777777" w:rsidR="00A761C4" w:rsidRPr="00A761C4" w:rsidRDefault="00A761C4" w:rsidP="00A761C4"/>
        </w:tc>
      </w:tr>
      <w:tr w:rsidR="00A761C4" w:rsidRPr="00A761C4" w14:paraId="4DAFDF4F" w14:textId="77777777" w:rsidTr="0065730C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9B1" w14:textId="77777777" w:rsidR="00A761C4" w:rsidRPr="00A761C4" w:rsidRDefault="00A761C4" w:rsidP="00A761C4">
            <w:r w:rsidRPr="00A761C4"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34D" w14:textId="77777777" w:rsidR="00A761C4" w:rsidRPr="00A761C4" w:rsidRDefault="00A761C4" w:rsidP="00A761C4"/>
        </w:tc>
      </w:tr>
      <w:tr w:rsidR="00A761C4" w:rsidRPr="00A761C4" w14:paraId="1CE1CDE8" w14:textId="77777777" w:rsidTr="0065730C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16A779" w14:textId="1170C043" w:rsidR="00A761C4" w:rsidRPr="00A761C4" w:rsidRDefault="00A761C4" w:rsidP="00A761C4">
            <w:r w:rsidRPr="00A761C4">
              <w:t xml:space="preserve">Naam </w:t>
            </w:r>
            <w:r w:rsidR="00C667D5">
              <w:t>Gegadigde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BBA0" w14:textId="77777777" w:rsidR="00A761C4" w:rsidRPr="00A761C4" w:rsidRDefault="00A761C4" w:rsidP="00A761C4"/>
        </w:tc>
      </w:tr>
    </w:tbl>
    <w:p w14:paraId="1DA4FC86" w14:textId="77777777" w:rsidR="00A761C4" w:rsidRPr="00A761C4" w:rsidRDefault="00A761C4" w:rsidP="00A761C4"/>
    <w:p w14:paraId="6D7C23A2" w14:textId="77777777" w:rsidR="00BF38FB" w:rsidRPr="00241548" w:rsidRDefault="00BF38FB" w:rsidP="00241548"/>
    <w:sectPr w:rsidR="00BF38FB" w:rsidRPr="00241548" w:rsidSect="00A5364A">
      <w:headerReference w:type="default" r:id="rId11"/>
      <w:footerReference w:type="default" r:id="rId12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D06908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D06908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D06908" w:rsidP="002150CF"/>
  <w:p w14:paraId="0F91B9AB" w14:textId="77777777" w:rsidR="000258E1" w:rsidRPr="00740712" w:rsidRDefault="00D06908" w:rsidP="002150CF"/>
  <w:p w14:paraId="0F91B9AC" w14:textId="77777777" w:rsidR="000258E1" w:rsidRPr="00217880" w:rsidRDefault="00D06908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D06908" w:rsidP="002150CF">
    <w:pPr>
      <w:spacing w:line="0" w:lineRule="atLeast"/>
      <w:rPr>
        <w:sz w:val="2"/>
        <w:szCs w:val="2"/>
      </w:rPr>
    </w:pPr>
  </w:p>
  <w:p w14:paraId="0F91B9AE" w14:textId="77777777" w:rsidR="000258E1" w:rsidRDefault="00D069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54F7F"/>
    <w:rsid w:val="004B0EA1"/>
    <w:rsid w:val="004D766D"/>
    <w:rsid w:val="005A4FBE"/>
    <w:rsid w:val="005C6BA4"/>
    <w:rsid w:val="005D2CF1"/>
    <w:rsid w:val="005E046F"/>
    <w:rsid w:val="006006F5"/>
    <w:rsid w:val="0066785C"/>
    <w:rsid w:val="0068157A"/>
    <w:rsid w:val="006D2E66"/>
    <w:rsid w:val="006F42D7"/>
    <w:rsid w:val="007017E0"/>
    <w:rsid w:val="0073653F"/>
    <w:rsid w:val="007F4AEA"/>
    <w:rsid w:val="00845A27"/>
    <w:rsid w:val="0088501B"/>
    <w:rsid w:val="008E3581"/>
    <w:rsid w:val="00905289"/>
    <w:rsid w:val="009B141E"/>
    <w:rsid w:val="009C1A60"/>
    <w:rsid w:val="009C5CF5"/>
    <w:rsid w:val="00A32591"/>
    <w:rsid w:val="00A5364A"/>
    <w:rsid w:val="00A761C4"/>
    <w:rsid w:val="00A77ABF"/>
    <w:rsid w:val="00A863E9"/>
    <w:rsid w:val="00AA32EF"/>
    <w:rsid w:val="00B022C4"/>
    <w:rsid w:val="00B559E9"/>
    <w:rsid w:val="00B72222"/>
    <w:rsid w:val="00B80650"/>
    <w:rsid w:val="00BF38FB"/>
    <w:rsid w:val="00C36FAA"/>
    <w:rsid w:val="00C667D5"/>
    <w:rsid w:val="00CA55CC"/>
    <w:rsid w:val="00CE5E12"/>
    <w:rsid w:val="00D06908"/>
    <w:rsid w:val="00D939BE"/>
    <w:rsid w:val="00DA3555"/>
    <w:rsid w:val="00E81BF8"/>
    <w:rsid w:val="00EB714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  <w:style w:type="paragraph" w:customStyle="1" w:styleId="Datumstatusvoorblad">
    <w:name w:val="Datum/status voorblad"/>
    <w:basedOn w:val="Standaard"/>
    <w:rsid w:val="005C6BA4"/>
    <w:pPr>
      <w:ind w:left="3232"/>
    </w:pPr>
  </w:style>
  <w:style w:type="paragraph" w:customStyle="1" w:styleId="Titel12pt">
    <w:name w:val="Titel + 12 pt"/>
    <w:basedOn w:val="Standaard"/>
    <w:rsid w:val="005C6BA4"/>
    <w:pPr>
      <w:ind w:left="3232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93331081-eed1-4b52-85f9-6ed5102967d8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3/fields"/>
    <ds:schemaRef ds:uri="49d7c7d0-377f-412f-9534-f7e1a36fa84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5AFD04-DBE1-4C00-92A2-E3E6CF50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595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lastModifiedBy>Ophem-Marcus, Renée van (CIV)</cp:lastModifiedBy>
  <cp:revision>6</cp:revision>
  <dcterms:created xsi:type="dcterms:W3CDTF">2021-03-23T07:12:00Z</dcterms:created>
  <dcterms:modified xsi:type="dcterms:W3CDTF">2021-05-26T12:46:00Z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